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B9E" w:rsidRPr="009F38CD" w:rsidRDefault="00532DFA" w:rsidP="009F38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F38C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666B9E" w:rsidRDefault="00532DFA" w:rsidP="009F3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C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F38CD" w:rsidRPr="009F38CD" w:rsidRDefault="009F38CD" w:rsidP="009F3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1687627</wp:posOffset>
                </wp:positionH>
                <wp:positionV relativeFrom="paragraph">
                  <wp:posOffset>52732</wp:posOffset>
                </wp:positionV>
                <wp:extent cx="2013625" cy="0"/>
                <wp:effectExtent l="0" t="0" r="247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D2FC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4.15pt" to="291.4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" strokecolor="black [3213]"/>
            </w:pict>
          </mc:Fallback>
        </mc:AlternateContent>
      </w:r>
    </w:p>
    <w:p w:rsidR="00666B9E" w:rsidRPr="009F38CD" w:rsidRDefault="00532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b/>
          <w:sz w:val="28"/>
          <w:szCs w:val="28"/>
        </w:rPr>
        <w:t>ĐƠN XIN PHÉP NGHỈ DẠ</w:t>
      </w:r>
      <w:r w:rsidR="00BB19CA">
        <w:rPr>
          <w:rFonts w:ascii="Times New Roman" w:hAnsi="Times New Roman" w:cs="Times New Roman"/>
          <w:b/>
          <w:sz w:val="28"/>
          <w:szCs w:val="28"/>
        </w:rPr>
        <w:t>Y</w:t>
      </w:r>
    </w:p>
    <w:p w:rsidR="009F38CD" w:rsidRDefault="00532DFA" w:rsidP="00BB19CA">
      <w:pPr>
        <w:spacing w:after="12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 xml:space="preserve">Kính gửi: Ban Giám hiệu trường </w:t>
      </w:r>
      <w:r w:rsidR="009F38CD">
        <w:rPr>
          <w:rFonts w:ascii="Times New Roman" w:hAnsi="Times New Roman" w:cs="Times New Roman"/>
          <w:sz w:val="28"/>
          <w:szCs w:val="28"/>
        </w:rPr>
        <w:t>trung học phổ thông Phước Hoà.</w:t>
      </w:r>
    </w:p>
    <w:p w:rsidR="00666B9E" w:rsidRP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>Tôi tên là:.................................................................................</w:t>
      </w:r>
    </w:p>
    <w:p w:rsid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 xml:space="preserve">Chức vụ: .................................................. </w:t>
      </w:r>
    </w:p>
    <w:p w:rsidR="00666B9E" w:rsidRP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>Tổ bộ môn: ........</w:t>
      </w:r>
      <w:r w:rsidR="009F38CD">
        <w:rPr>
          <w:rFonts w:ascii="Times New Roman" w:hAnsi="Times New Roman" w:cs="Times New Roman"/>
          <w:sz w:val="28"/>
          <w:szCs w:val="28"/>
        </w:rPr>
        <w:t>.......................</w:t>
      </w:r>
    </w:p>
    <w:p w:rsidR="00666B9E" w:rsidRP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>Nay tôi làm đơn này xin phép được nghỉ từ ngày ....../....../20.... đến ngày ....../....../20.... (hoặc nghỉ .... buổi).</w:t>
      </w:r>
    </w:p>
    <w:p w:rsidR="00666B9E" w:rsidRDefault="009F38CD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do: ………………………………………………………………..</w:t>
      </w:r>
    </w:p>
    <w:p w:rsidR="009F38CD" w:rsidRDefault="009F38CD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</w:p>
    <w:p w:rsidR="00666B9E" w:rsidRDefault="00BB19CA" w:rsidP="00BB19C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B19CA">
        <w:rPr>
          <w:rFonts w:ascii="Times New Roman" w:hAnsi="Times New Roman" w:cs="Times New Roman"/>
          <w:sz w:val="28"/>
          <w:szCs w:val="28"/>
        </w:rPr>
        <w:t>Trong thời gian nghỉ, tôi xin bàn giao công việc:</w:t>
      </w:r>
      <w:r w:rsidR="00532DFA" w:rsidRPr="00BB19CA">
        <w:rPr>
          <w:rFonts w:ascii="Times New Roman" w:hAnsi="Times New Roman" w:cs="Times New Roman"/>
          <w:sz w:val="28"/>
          <w:szCs w:val="28"/>
        </w:rPr>
        <w:t>.</w:t>
      </w:r>
      <w:r w:rsidR="00532DFA" w:rsidRPr="009F38CD">
        <w:rPr>
          <w:rFonts w:ascii="Times New Roman" w:hAnsi="Times New Roman" w:cs="Times New Roman"/>
          <w:sz w:val="28"/>
          <w:szCs w:val="28"/>
        </w:rPr>
        <w:t>.......................</w:t>
      </w:r>
      <w:r>
        <w:rPr>
          <w:rFonts w:ascii="Times New Roman" w:hAnsi="Times New Roman" w:cs="Times New Roman"/>
          <w:sz w:val="28"/>
          <w:szCs w:val="28"/>
        </w:rPr>
        <w:t>.........</w:t>
      </w:r>
    </w:p>
    <w:p w:rsidR="00BB19CA" w:rsidRDefault="00BB19CA" w:rsidP="00BB19C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</w:p>
    <w:p w:rsidR="00666B9E" w:rsidRP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>và cam kết đảm bảo công tác giảng dạy không bị gián đoạn.</w:t>
      </w:r>
    </w:p>
    <w:p w:rsidR="00666B9E" w:rsidRPr="009F38CD" w:rsidRDefault="00532DFA" w:rsidP="00BB19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t>Kính mong Ban Giám hiệu xem xét và chấp thuận. Tôi xin chân thành cảm ơn!</w:t>
      </w:r>
    </w:p>
    <w:p w:rsidR="00666B9E" w:rsidRPr="009F38CD" w:rsidRDefault="00532DF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38CD">
        <w:rPr>
          <w:rFonts w:ascii="Times New Roman" w:hAnsi="Times New Roman" w:cs="Times New Roman"/>
          <w:sz w:val="28"/>
          <w:szCs w:val="28"/>
        </w:rPr>
        <w:br/>
      </w:r>
      <w:r w:rsidR="009F38CD" w:rsidRPr="009F38CD">
        <w:rPr>
          <w:rFonts w:ascii="Times New Roman" w:hAnsi="Times New Roman" w:cs="Times New Roman"/>
          <w:i/>
          <w:sz w:val="28"/>
          <w:szCs w:val="28"/>
        </w:rPr>
        <w:t>Thành phố Hồ Chí Minh</w:t>
      </w:r>
      <w:r w:rsidRPr="009F38CD">
        <w:rPr>
          <w:rFonts w:ascii="Times New Roman" w:hAnsi="Times New Roman" w:cs="Times New Roman"/>
          <w:i/>
          <w:sz w:val="28"/>
          <w:szCs w:val="28"/>
        </w:rPr>
        <w:t>, ngày …. tháng …. năm 20</w:t>
      </w:r>
      <w:r w:rsidR="009F38CD" w:rsidRPr="009F38CD">
        <w:rPr>
          <w:rFonts w:ascii="Times New Roman" w:hAnsi="Times New Roman" w:cs="Times New Roman"/>
          <w:i/>
          <w:sz w:val="28"/>
          <w:szCs w:val="28"/>
        </w:rPr>
        <w:t>25</w:t>
      </w:r>
    </w:p>
    <w:p w:rsidR="00666B9E" w:rsidRDefault="00617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CD">
        <w:rPr>
          <w:rFonts w:ascii="Times New Roman" w:hAnsi="Times New Roman" w:cs="Times New Roman"/>
          <w:b/>
          <w:sz w:val="28"/>
          <w:szCs w:val="28"/>
        </w:rPr>
        <w:t>TỔ TRƯỞNG CHUYÊN MÔN                                  NGƯỜI LÀM ĐƠN</w:t>
      </w:r>
    </w:p>
    <w:p w:rsid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F38CD" w:rsidRDefault="009F38CD" w:rsidP="009F38CD">
      <w:pPr>
        <w:rPr>
          <w:rFonts w:ascii="Times New Roman" w:hAnsi="Times New Roman" w:cs="Times New Roman"/>
          <w:b/>
          <w:sz w:val="28"/>
          <w:szCs w:val="28"/>
        </w:rPr>
      </w:pPr>
    </w:p>
    <w:p w:rsidR="009F38CD" w:rsidRDefault="009F38CD" w:rsidP="009F38CD">
      <w:pPr>
        <w:rPr>
          <w:rFonts w:ascii="Times New Roman" w:hAnsi="Times New Roman" w:cs="Times New Roman"/>
          <w:b/>
          <w:sz w:val="28"/>
          <w:szCs w:val="28"/>
        </w:rPr>
      </w:pPr>
    </w:p>
    <w:p w:rsidR="009F38CD" w:rsidRDefault="009F38CD" w:rsidP="009F38CD">
      <w:pPr>
        <w:rPr>
          <w:rFonts w:ascii="Times New Roman" w:hAnsi="Times New Roman" w:cs="Times New Roman"/>
          <w:b/>
          <w:sz w:val="28"/>
          <w:szCs w:val="28"/>
        </w:rPr>
      </w:pPr>
    </w:p>
    <w:p w:rsid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HIỆU TRƯỞNG</w:t>
      </w:r>
    </w:p>
    <w:p w:rsid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81A" w:rsidRDefault="00617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Phạm Thị Thanh Thuý</w:t>
      </w:r>
    </w:p>
    <w:p w:rsidR="009F38CD" w:rsidRPr="009F38CD" w:rsidRDefault="009F38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F38CD" w:rsidRPr="009F38CD" w:rsidSect="009F38CD">
      <w:pgSz w:w="12240" w:h="15840"/>
      <w:pgMar w:top="1440" w:right="1800" w:bottom="709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58" w:rsidRDefault="00806B58" w:rsidP="009F38CD">
      <w:pPr>
        <w:spacing w:after="0" w:line="240" w:lineRule="auto"/>
      </w:pPr>
      <w:r>
        <w:separator/>
      </w:r>
    </w:p>
  </w:endnote>
  <w:endnote w:type="continuationSeparator" w:id="0">
    <w:p w:rsidR="00806B58" w:rsidRDefault="00806B58" w:rsidP="009F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58" w:rsidRDefault="00806B58" w:rsidP="009F38CD">
      <w:pPr>
        <w:spacing w:after="0" w:line="240" w:lineRule="auto"/>
      </w:pPr>
      <w:r>
        <w:separator/>
      </w:r>
    </w:p>
  </w:footnote>
  <w:footnote w:type="continuationSeparator" w:id="0">
    <w:p w:rsidR="00806B58" w:rsidRDefault="00806B58" w:rsidP="009F3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1FBA"/>
    <w:rsid w:val="00532DFA"/>
    <w:rsid w:val="0061781A"/>
    <w:rsid w:val="00666B9E"/>
    <w:rsid w:val="00806B58"/>
    <w:rsid w:val="008F457F"/>
    <w:rsid w:val="009F38CD"/>
    <w:rsid w:val="00AA1D8D"/>
    <w:rsid w:val="00B47730"/>
    <w:rsid w:val="00BB19C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."/>
  <w14:docId w14:val="3EAD83A5"/>
  <w14:defaultImageDpi w14:val="300"/>
  <w15:docId w15:val="{43FDC41E-CA15-46F6-A6F9-A2F4215B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C38613-A33A-4189-8EC8-CB657064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TTC</cp:lastModifiedBy>
  <cp:revision>5</cp:revision>
  <dcterms:created xsi:type="dcterms:W3CDTF">2013-12-23T23:15:00Z</dcterms:created>
  <dcterms:modified xsi:type="dcterms:W3CDTF">2025-10-22T07:06:00Z</dcterms:modified>
  <cp:category/>
</cp:coreProperties>
</file>